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7910247" name="f117ddd0-f039-11ef-a183-bd5e6d2af7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644547" name="f117ddd0-f039-11ef-a183-bd5e6d2af70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EG / UG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Eternitrohr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1835386" name="b5d3cd80-eae2-11ef-af8c-e1a3a26713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431551" name="b5d3cd80-eae2-11ef-af8c-e1a3a267137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5909147" name="b4b63810-eaac-11ef-bcbe-ef4daa803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05801" name="b4b63810-eaac-11ef-bcbe-ef4daa803ae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Wohnzimmer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683722" name="d55f93e0-eaac-11ef-9814-e7e48d367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393122" name="d55f93e0-eaac-11ef-9814-e7e48d36729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Wohnzimmer / Gang / WC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399017" name="4e3b36c0-eaad-11ef-b751-1b2e48bd55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57258" name="4e3b36c0-eaad-11ef-b751-1b2e48bd552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453826" name="af8c1610-eaad-11ef-89bc-1705158eb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636175" name="af8c1610-eaad-11ef-89bc-1705158eb4f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7391375" name="c43febe0-eaad-11ef-a2cf-018de5d7c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171242" name="c43febe0-eaad-11ef-a2cf-018de5d7c82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8051451" name="e7c42d10-eaad-11ef-ab1b-f5a5d2698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546169" name="e7c42d10-eaad-11ef-ab1b-f5a5d2698c9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1307299" name="02e70b80-eaae-11ef-8db1-23f8a008f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869759" name="02e70b80-eaae-11ef-8db1-23f8a008fa1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0835164" name="1da1d950-eaae-11ef-af1b-b7035180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803350" name="1da1d950-eaae-11ef-af1b-b7035180b5b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2348804" name="de0683c0-eaaf-11ef-995f-873bf930d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60796" name="de0683c0-eaaf-11ef-995f-873bf930db8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6759196" name="2a442f30-eab0-11ef-9322-29d77569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824248" name="2a442f30-eab0-11ef-9322-29d77569939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8316787" name="3dbf8500-eab0-11ef-b8ba-2318c72fc2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454170" name="3dbf8500-eab0-11ef-b8ba-2318c72fc2f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3277413" name="5eea93f0-eab0-11ef-bb35-67defec222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546441" name="5eea93f0-eab0-11ef-bb35-67defec2221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1543098" name="73de58f0-eab0-11ef-bcb2-f9b00ac30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144197" name="73de58f0-eab0-11ef-bcb2-f9b00ac30b0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185364" name="545d65a0-eab2-11ef-87fe-5308d46a0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616679" name="545d65a0-eab2-11ef-87fe-5308d46a0c4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992970" name="73d79040-eab2-11ef-b09c-0d613057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546817" name="73d79040-eab2-11ef-b09c-0d6130574e9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0914845" name="8b48ff70-eab2-11ef-a1b3-6bedda55b6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953626" name="8b48ff70-eab2-11ef-a1b3-6bedda55b68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4034019" name="a3dca780-eab2-11ef-bf0a-8784d31f3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154712" name="a3dca780-eab2-11ef-bf0a-8784d31f3ee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/ 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8698956" name="bdeaba90-eab2-11ef-aa08-05e2bdce2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681070" name="bdeaba90-eab2-11ef-aa08-05e2bdce27c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0281004" name="e2ac5dc0-eab2-11ef-b498-0b00e72515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838113" name="e2ac5dc0-eab2-11ef-b498-0b00e725150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4467110" name="05f03a90-eab3-11ef-9afc-3f1357ba7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059634" name="05f03a90-eab3-11ef-9afc-3f1357ba73c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Alle Schlafzimmer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2414178" name="3c59fa30-eab3-11ef-a9e6-efa53cf01d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996429" name="3c59fa30-eab3-11ef-a9e6-efa53cf01d5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9857198" name="66711fb0-eab3-11ef-be4a-3de6981003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891979" name="66711fb0-eab3-11ef-be4a-3de69810032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Tutilostrasse 11d, 9011 St. Gallen </w:t>
          </w:r>
        </w:p>
        <w:p>
          <w:pPr>
            <w:spacing w:before="0" w:after="0"/>
          </w:pPr>
          <w:r>
            <w:t>169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